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051326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160718" name="9229c78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7111350" name="9b214fc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940371" name="9b214fc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9887748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184235" name="ed890b9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168226" name="f7612fd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9605511" name="f7612fd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4709234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163697" name="8a406900-b88a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1135629" name="8ec072e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4155960" name="8ec072e0-b88a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0564293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2955506" name="57e51ad0-b88c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286038" name="5bb92d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000940" name="5bb92d40-b88c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95316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778581" name="4d4ed9e0-b890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543189" name="51e3f26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44865" name="51e3f260-b890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5155676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723527" name="672ed810-b890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1637251" name="71e65fd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292586" name="71e65fd0-b890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905592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306560" name="67194250-b892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0999673" name="6dba7e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490183" name="6dba7e80-b892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4676271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4082669" name="1c759b00-b896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4667665" name="22fa9ca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5932129" name="22fa9ca0-b896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6208040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514111" name="5be92070-b898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4436713" name="5f57ba5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7368959" name="5f57ba50-b898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1705336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349712" name="0fa6ebb0-b899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2304582" name="146c14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0691367" name="146c14e0-b899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